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Reduit </w:t>
            </w:r>
          </w:p>
          <w:p>
            <w:pPr>
              <w:spacing w:before="0" w:after="0" w:line="240" w:lineRule="auto"/>
            </w:pPr>
            <w:r>
              <w:t>7. OG links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Cusion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01560587" name="019f60aa-bc8c-7149-8e38-6098bfc2179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51798815" name="019f60aa-bc8c-7149-8e38-6098bfc2179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 / WC / Küche </w:t>
            </w:r>
          </w:p>
          <w:p>
            <w:pPr>
              <w:spacing w:before="0" w:after="0" w:line="240" w:lineRule="auto"/>
            </w:pPr>
            <w:r>
              <w:t>7. OG links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Cusion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99388105" name="019f60b1-39d8-7638-828f-8a2cb422ee7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55448103" name="019f60b1-39d8-7638-828f-8a2cb422ee7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Gang / Wohnzimner / Reduit </w:t>
            </w:r>
          </w:p>
          <w:p>
            <w:pPr>
              <w:spacing w:before="0" w:after="0" w:line="240" w:lineRule="auto"/>
            </w:pPr>
            <w:r>
              <w:t>7. OG links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35244059" name="019f60ac-3f78-7436-b357-19227c90ece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30185895" name="019f60ac-3f78-7436-b357-19227c90ece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 / WC / Küche </w:t>
            </w:r>
          </w:p>
          <w:p>
            <w:pPr>
              <w:spacing w:before="0" w:after="0" w:line="240" w:lineRule="auto"/>
            </w:pPr>
            <w:r>
              <w:t>7. OG links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44643180" name="019f60b5-978b-7049-a9f9-6490a995fc2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6711899" name="019f60b5-978b-7049-a9f9-6490a995fc2a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 / WC </w:t>
            </w:r>
          </w:p>
          <w:p>
            <w:pPr>
              <w:spacing w:before="0" w:after="0" w:line="240" w:lineRule="auto"/>
            </w:pPr>
            <w:r>
              <w:t>7. OG links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01061170" name="019f60b3-e863-7eb0-a7f5-d8161ad502f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88356401" name="019f60b3-e863-7eb0-a7f5-d8161ad502f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 / WC / Küche </w:t>
            </w:r>
          </w:p>
          <w:p>
            <w:pPr>
              <w:spacing w:before="0" w:after="0" w:line="240" w:lineRule="auto"/>
            </w:pPr>
            <w:r>
              <w:t>7. OG links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51091774" name="019f60b8-675b-7924-bcc0-fe209d681d2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73326157" name="019f60b8-675b-7924-bcc0-fe209d681d2b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Im Zentrum 15, 8604 Volketswil</w:t>
          </w:r>
        </w:p>
        <w:p>
          <w:pPr>
            <w:spacing w:before="0" w:after="0"/>
          </w:pPr>
          <w:r>
            <w:t>1070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